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BF04B" w14:textId="4AFD21C5" w:rsidR="0054351F" w:rsidRPr="0054351F" w:rsidRDefault="0054351F" w:rsidP="005F0221">
      <w:pPr>
        <w:pStyle w:val="1-Kop1MemoCorversenBS"/>
        <w:numPr>
          <w:ilvl w:val="0"/>
          <w:numId w:val="0"/>
        </w:numPr>
        <w:ind w:left="425" w:hanging="425"/>
      </w:pPr>
      <w:bookmarkStart w:id="0" w:name="_Hlk512691279"/>
      <w:r w:rsidRPr="0054351F">
        <w:t xml:space="preserve">Bijlage </w:t>
      </w:r>
      <w:r w:rsidR="008E40C4">
        <w:t xml:space="preserve">1 </w:t>
      </w:r>
      <w:r w:rsidRPr="0054351F">
        <w:t xml:space="preserve">Akkoordverklaring </w:t>
      </w:r>
    </w:p>
    <w:p w14:paraId="754A5EE4" w14:textId="77777777" w:rsidR="00657E38" w:rsidRPr="00DE517D" w:rsidRDefault="00657E38" w:rsidP="00657E38">
      <w:pPr>
        <w:spacing w:line="280" w:lineRule="atLeast"/>
        <w:jc w:val="both"/>
        <w:rPr>
          <w:rFonts w:ascii="Trebuchet MS" w:hAnsi="Trebuchet MS"/>
        </w:rPr>
      </w:pPr>
      <w:bookmarkStart w:id="1" w:name="_Toc483404257"/>
      <w:r w:rsidRPr="00DE517D">
        <w:rPr>
          <w:rFonts w:ascii="Trebuchet MS" w:hAnsi="Trebuchet MS"/>
        </w:rPr>
        <w:t xml:space="preserve">Let op: Indien meerdere ondernemers in een samenwerkingsverband inschrijven, moet iedere partij van het verband een eigen ingevuld en rechtsgeldig ondertekende Akkoordverklaring bij de inschrijving indienen. </w:t>
      </w:r>
    </w:p>
    <w:p w14:paraId="412735D5" w14:textId="77777777" w:rsidR="00657E38" w:rsidRPr="00DE517D" w:rsidRDefault="00657E38" w:rsidP="00657E38">
      <w:pPr>
        <w:spacing w:line="280" w:lineRule="atLeast"/>
        <w:jc w:val="both"/>
        <w:rPr>
          <w:rFonts w:ascii="Trebuchet MS" w:hAnsi="Trebuchet MS"/>
        </w:rPr>
      </w:pPr>
    </w:p>
    <w:p w14:paraId="18490087" w14:textId="2CB51F17" w:rsidR="00657E38" w:rsidRPr="00DE517D" w:rsidRDefault="00657E38" w:rsidP="00657E38">
      <w:pPr>
        <w:spacing w:line="280" w:lineRule="atLeast"/>
        <w:jc w:val="both"/>
        <w:rPr>
          <w:rFonts w:ascii="Trebuchet MS" w:hAnsi="Trebuchet MS"/>
          <w:color w:val="00B0F0"/>
        </w:rPr>
      </w:pPr>
      <w:r w:rsidRPr="00DE517D">
        <w:rPr>
          <w:rFonts w:ascii="Trebuchet MS" w:hAnsi="Trebuchet MS"/>
        </w:rPr>
        <w:t xml:space="preserve">Ondergetekende wenst zich door middel van deze volledig ingevulde en ondertekende Akkoordverklaring in te schrijven voor de </w:t>
      </w:r>
      <w:r w:rsidRPr="008E40C4">
        <w:rPr>
          <w:rFonts w:ascii="Trebuchet MS" w:hAnsi="Trebuchet MS"/>
        </w:rPr>
        <w:t>procedure “</w:t>
      </w:r>
      <w:r w:rsidR="008E40C4" w:rsidRPr="008E40C4">
        <w:rPr>
          <w:rFonts w:ascii="Trebuchet MS" w:hAnsi="Trebuchet MS"/>
        </w:rPr>
        <w:t>ROVK Onderhoud elementenverharding 2024-2027</w:t>
      </w:r>
      <w:r w:rsidRPr="008E40C4">
        <w:rPr>
          <w:rFonts w:ascii="Trebuchet MS" w:hAnsi="Trebuchet MS"/>
        </w:rPr>
        <w:t>”.</w:t>
      </w:r>
    </w:p>
    <w:p w14:paraId="3CE51F9B" w14:textId="77777777" w:rsidR="00657E38" w:rsidRPr="00DE517D" w:rsidRDefault="00657E38" w:rsidP="00657E38">
      <w:pPr>
        <w:spacing w:line="280" w:lineRule="atLeast"/>
        <w:jc w:val="both"/>
        <w:rPr>
          <w:rFonts w:ascii="Trebuchet MS" w:hAnsi="Trebuchet MS"/>
          <w:b/>
          <w:color w:val="00B0F0"/>
          <w:sz w:val="19"/>
        </w:rPr>
      </w:pPr>
    </w:p>
    <w:p w14:paraId="3CFA5F2A" w14:textId="2DDC33F1" w:rsidR="00657E38" w:rsidRPr="00CC29E7" w:rsidRDefault="00CC29E7" w:rsidP="00657E38">
      <w:pPr>
        <w:spacing w:line="280" w:lineRule="atLeast"/>
        <w:jc w:val="both"/>
        <w:rPr>
          <w:rFonts w:ascii="Trebuchet MS" w:hAnsi="Trebuchet MS"/>
          <w:b/>
        </w:rPr>
      </w:pPr>
      <w:r w:rsidRPr="00CC29E7">
        <w:rPr>
          <w:rFonts w:ascii="Trebuchet MS" w:hAnsi="Trebuchet MS"/>
          <w:b/>
        </w:rPr>
        <w:t>B</w:t>
      </w:r>
      <w:r w:rsidR="00657E38" w:rsidRPr="00CC29E7">
        <w:rPr>
          <w:rFonts w:ascii="Trebuchet MS" w:hAnsi="Trebuchet MS"/>
          <w:b/>
        </w:rPr>
        <w:t>estek</w:t>
      </w:r>
    </w:p>
    <w:bookmarkEnd w:id="1"/>
    <w:p w14:paraId="6C21B0A3" w14:textId="4FB76BDC" w:rsidR="00657E38" w:rsidRPr="00CC29E7" w:rsidRDefault="00657E38" w:rsidP="00657E38">
      <w:pPr>
        <w:spacing w:line="280" w:lineRule="atLeast"/>
        <w:jc w:val="both"/>
        <w:rPr>
          <w:rFonts w:ascii="Trebuchet MS" w:hAnsi="Trebuchet MS"/>
        </w:rPr>
      </w:pPr>
      <w:r w:rsidRPr="00CC29E7">
        <w:rPr>
          <w:rFonts w:ascii="Trebuchet MS" w:hAnsi="Trebuchet MS"/>
        </w:rPr>
        <w:t xml:space="preserve">Inschrijver verklaart hiermee kennis te hebben genomen van het door de gemeente Lansingerland opgestelde  bestek zoals </w:t>
      </w:r>
      <w:r w:rsidRPr="00163FEC">
        <w:rPr>
          <w:rFonts w:ascii="Trebuchet MS" w:hAnsi="Trebuchet MS"/>
        </w:rPr>
        <w:t xml:space="preserve">opgenomen in bijlage </w:t>
      </w:r>
      <w:r w:rsidR="00467867">
        <w:rPr>
          <w:rFonts w:ascii="Trebuchet MS" w:hAnsi="Trebuchet MS"/>
        </w:rPr>
        <w:t>4</w:t>
      </w:r>
      <w:r w:rsidRPr="00163FEC">
        <w:rPr>
          <w:rFonts w:ascii="Trebuchet MS" w:hAnsi="Trebuchet MS"/>
        </w:rPr>
        <w:t>.</w:t>
      </w:r>
    </w:p>
    <w:p w14:paraId="63824A02" w14:textId="77777777" w:rsidR="00657E38" w:rsidRPr="00DE517D" w:rsidRDefault="00657E38" w:rsidP="00657E38">
      <w:pPr>
        <w:spacing w:line="280" w:lineRule="atLeast"/>
        <w:jc w:val="both"/>
        <w:rPr>
          <w:rFonts w:ascii="Trebuchet MS" w:hAnsi="Trebuchet MS"/>
          <w:color w:val="00B0F0"/>
        </w:rPr>
      </w:pPr>
      <w:r w:rsidRPr="00DE517D">
        <w:rPr>
          <w:rFonts w:ascii="Trebuchet MS" w:hAnsi="Trebuchet MS"/>
          <w:color w:val="00B0F0"/>
        </w:rPr>
        <w:t xml:space="preserve"> </w:t>
      </w:r>
    </w:p>
    <w:p w14:paraId="185E250B" w14:textId="73315EEE" w:rsidR="00657E38" w:rsidRPr="00CC29E7" w:rsidRDefault="00657E38" w:rsidP="00657E38">
      <w:pPr>
        <w:spacing w:line="280" w:lineRule="atLeast"/>
        <w:jc w:val="both"/>
        <w:rPr>
          <w:rFonts w:ascii="Trebuchet MS" w:hAnsi="Trebuchet MS"/>
        </w:rPr>
      </w:pPr>
      <w:r w:rsidRPr="00CC29E7">
        <w:rPr>
          <w:rFonts w:ascii="Trebuchet MS" w:hAnsi="Trebuchet MS"/>
        </w:rPr>
        <w:t xml:space="preserve">Inschrijver gaat volledig en zonder voorbehoud akkoord om, bij gunning, de gevraagde dienstverlening conform bovengenoemd </w:t>
      </w:r>
      <w:r w:rsidR="00CC29E7" w:rsidRPr="00CC29E7">
        <w:rPr>
          <w:rFonts w:ascii="Trebuchet MS" w:hAnsi="Trebuchet MS"/>
        </w:rPr>
        <w:t>bestek</w:t>
      </w:r>
      <w:r w:rsidRPr="00CC29E7">
        <w:rPr>
          <w:rFonts w:ascii="Trebuchet MS" w:hAnsi="Trebuchet MS"/>
        </w:rPr>
        <w:t xml:space="preserve"> uit te voeren tegen de geoffreerde prijzen en tarieven. </w:t>
      </w:r>
    </w:p>
    <w:p w14:paraId="6EBFC334" w14:textId="77777777" w:rsidR="00657E38" w:rsidRPr="00DE517D" w:rsidRDefault="00657E38" w:rsidP="00657E38">
      <w:pPr>
        <w:spacing w:line="280" w:lineRule="atLeast"/>
        <w:jc w:val="both"/>
        <w:rPr>
          <w:rFonts w:ascii="Trebuchet MS" w:hAnsi="Trebuchet MS"/>
          <w:b/>
        </w:rPr>
      </w:pPr>
    </w:p>
    <w:p w14:paraId="51B12673" w14:textId="535E0619" w:rsidR="00657E38" w:rsidRPr="00CC29E7" w:rsidRDefault="00657E38" w:rsidP="00657E38">
      <w:pPr>
        <w:spacing w:line="280" w:lineRule="atLeast"/>
        <w:jc w:val="both"/>
        <w:rPr>
          <w:rFonts w:ascii="Trebuchet MS" w:hAnsi="Trebuchet MS"/>
          <w:b/>
        </w:rPr>
      </w:pPr>
      <w:r w:rsidRPr="00CC29E7">
        <w:rPr>
          <w:rFonts w:ascii="Trebuchet MS" w:hAnsi="Trebuchet MS"/>
          <w:b/>
        </w:rPr>
        <w:t>Algemene Inkoopvoorwaarden Leveringen en Diensten Lansingerland 2019</w:t>
      </w:r>
    </w:p>
    <w:p w14:paraId="141CDDB3" w14:textId="2F1B90DA" w:rsidR="00657E38" w:rsidRPr="00CC29E7" w:rsidRDefault="00657E38" w:rsidP="00657E38">
      <w:pPr>
        <w:spacing w:line="280" w:lineRule="atLeast"/>
        <w:jc w:val="both"/>
        <w:rPr>
          <w:rFonts w:ascii="Trebuchet MS" w:hAnsi="Trebuchet MS"/>
        </w:rPr>
      </w:pPr>
      <w:r w:rsidRPr="00CC29E7">
        <w:rPr>
          <w:rFonts w:ascii="Trebuchet MS" w:hAnsi="Trebuchet MS"/>
        </w:rPr>
        <w:t>Inschrijver verklaart hiermee kennis te hebben genomen van de Algemene Inkoopvoorwaarden Leveringen en Diensten Lansingerland 2019.</w:t>
      </w:r>
    </w:p>
    <w:p w14:paraId="3271E04A" w14:textId="77777777" w:rsidR="00657E38" w:rsidRPr="00DE517D" w:rsidRDefault="00657E38" w:rsidP="00657E38">
      <w:pPr>
        <w:spacing w:line="280" w:lineRule="atLeast"/>
        <w:jc w:val="both"/>
        <w:rPr>
          <w:rFonts w:ascii="Trebuchet MS" w:hAnsi="Trebuchet MS"/>
          <w:color w:val="00B0F0"/>
        </w:rPr>
      </w:pPr>
    </w:p>
    <w:p w14:paraId="55B63C91" w14:textId="54DB862E" w:rsidR="00657E38" w:rsidRPr="00CC29E7" w:rsidRDefault="00657E38" w:rsidP="00657E38">
      <w:pPr>
        <w:spacing w:line="280" w:lineRule="atLeast"/>
        <w:jc w:val="both"/>
        <w:rPr>
          <w:rFonts w:ascii="Trebuchet MS" w:hAnsi="Trebuchet MS"/>
        </w:rPr>
      </w:pPr>
      <w:r w:rsidRPr="00CC29E7">
        <w:rPr>
          <w:rFonts w:ascii="Trebuchet MS" w:hAnsi="Trebuchet MS"/>
        </w:rPr>
        <w:t>Inschrijver gaat volledig en zonder voorbehoud akkoord om bij gunning, de gevraagde dienstverlening conform de Algemene Inkoopvoorwaarden Leveringen en Diensten Lansingerland 2019 uit te voeren.</w:t>
      </w:r>
    </w:p>
    <w:p w14:paraId="4B3E5DAB" w14:textId="77777777" w:rsidR="00657E38" w:rsidRPr="00DE517D" w:rsidRDefault="00657E38" w:rsidP="00657E38">
      <w:pPr>
        <w:spacing w:line="280" w:lineRule="atLeast"/>
        <w:jc w:val="both"/>
        <w:rPr>
          <w:rFonts w:ascii="Trebuchet MS" w:hAnsi="Trebuchet MS"/>
          <w:b/>
          <w:color w:val="00B0F0"/>
        </w:rPr>
      </w:pPr>
    </w:p>
    <w:p w14:paraId="329C3E8A" w14:textId="77777777" w:rsidR="00657E38" w:rsidRPr="00CC29E7" w:rsidRDefault="00657E38" w:rsidP="00657E38">
      <w:pPr>
        <w:spacing w:line="280" w:lineRule="atLeast"/>
        <w:jc w:val="both"/>
        <w:rPr>
          <w:rFonts w:ascii="Trebuchet MS" w:hAnsi="Trebuchet MS"/>
          <w:b/>
        </w:rPr>
      </w:pPr>
      <w:r w:rsidRPr="00CC29E7">
        <w:rPr>
          <w:rFonts w:ascii="Trebuchet MS" w:hAnsi="Trebuchet MS"/>
          <w:b/>
        </w:rPr>
        <w:t xml:space="preserve">Conceptovereenkomst </w:t>
      </w:r>
      <w:proofErr w:type="spellStart"/>
      <w:r w:rsidRPr="00CC29E7">
        <w:rPr>
          <w:rFonts w:ascii="Trebuchet MS" w:hAnsi="Trebuchet MS"/>
          <w:b/>
        </w:rPr>
        <w:t>Social</w:t>
      </w:r>
      <w:proofErr w:type="spellEnd"/>
      <w:r w:rsidRPr="00CC29E7">
        <w:rPr>
          <w:rFonts w:ascii="Trebuchet MS" w:hAnsi="Trebuchet MS"/>
          <w:b/>
        </w:rPr>
        <w:t xml:space="preserve"> Return</w:t>
      </w:r>
    </w:p>
    <w:p w14:paraId="2F1810AC" w14:textId="0B8954E6" w:rsidR="00657E38" w:rsidRPr="00CC29E7" w:rsidRDefault="00657E38" w:rsidP="00657E38">
      <w:pPr>
        <w:spacing w:line="280" w:lineRule="atLeast"/>
        <w:jc w:val="both"/>
        <w:rPr>
          <w:rFonts w:ascii="Trebuchet MS" w:hAnsi="Trebuchet MS"/>
        </w:rPr>
      </w:pPr>
      <w:r w:rsidRPr="00CC29E7">
        <w:rPr>
          <w:rFonts w:ascii="Trebuchet MS" w:hAnsi="Trebuchet MS"/>
        </w:rPr>
        <w:t xml:space="preserve">Inschrijver verklaart hiermee kennis te hebben genomen van de door de gemeente Lansingerland opgestelde Formulier </w:t>
      </w:r>
      <w:proofErr w:type="spellStart"/>
      <w:r w:rsidRPr="00CC29E7">
        <w:rPr>
          <w:rFonts w:ascii="Trebuchet MS" w:hAnsi="Trebuchet MS"/>
        </w:rPr>
        <w:t>Social</w:t>
      </w:r>
      <w:proofErr w:type="spellEnd"/>
      <w:r w:rsidRPr="00CC29E7">
        <w:rPr>
          <w:rFonts w:ascii="Trebuchet MS" w:hAnsi="Trebuchet MS"/>
        </w:rPr>
        <w:t xml:space="preserve"> Return “</w:t>
      </w:r>
      <w:r w:rsidR="00CC29E7" w:rsidRPr="00CC29E7">
        <w:rPr>
          <w:rFonts w:ascii="Trebuchet MS" w:hAnsi="Trebuchet MS"/>
        </w:rPr>
        <w:t>R</w:t>
      </w:r>
      <w:r w:rsidR="00ED5497">
        <w:rPr>
          <w:rFonts w:ascii="Trebuchet MS" w:hAnsi="Trebuchet MS"/>
        </w:rPr>
        <w:t>OVK</w:t>
      </w:r>
      <w:r w:rsidR="00CC29E7" w:rsidRPr="00CC29E7">
        <w:rPr>
          <w:rFonts w:ascii="Trebuchet MS" w:hAnsi="Trebuchet MS"/>
        </w:rPr>
        <w:t xml:space="preserve"> Onderhoud elementenverharding 2024-20</w:t>
      </w:r>
      <w:r w:rsidR="00163FEC">
        <w:rPr>
          <w:rFonts w:ascii="Trebuchet MS" w:hAnsi="Trebuchet MS"/>
        </w:rPr>
        <w:t>2</w:t>
      </w:r>
      <w:r w:rsidR="00CC29E7" w:rsidRPr="00CC29E7">
        <w:rPr>
          <w:rFonts w:ascii="Trebuchet MS" w:hAnsi="Trebuchet MS"/>
        </w:rPr>
        <w:t>7</w:t>
      </w:r>
      <w:r w:rsidRPr="00CC29E7">
        <w:rPr>
          <w:rFonts w:ascii="Trebuchet MS" w:hAnsi="Trebuchet MS"/>
        </w:rPr>
        <w:t>”.</w:t>
      </w:r>
    </w:p>
    <w:p w14:paraId="49445679" w14:textId="77777777" w:rsidR="00657E38" w:rsidRPr="00DE517D" w:rsidRDefault="00657E38" w:rsidP="00657E38">
      <w:pPr>
        <w:spacing w:line="280" w:lineRule="atLeast"/>
        <w:jc w:val="both"/>
        <w:rPr>
          <w:rFonts w:ascii="Trebuchet MS" w:hAnsi="Trebuchet MS"/>
        </w:rPr>
      </w:pPr>
    </w:p>
    <w:p w14:paraId="5DB63E71" w14:textId="77777777" w:rsidR="00657E38" w:rsidRPr="00CC29E7" w:rsidRDefault="00657E38" w:rsidP="00657E38">
      <w:pPr>
        <w:spacing w:line="280" w:lineRule="atLeast"/>
        <w:jc w:val="both"/>
        <w:rPr>
          <w:rFonts w:ascii="Trebuchet MS" w:hAnsi="Trebuchet MS"/>
        </w:rPr>
      </w:pPr>
      <w:r w:rsidRPr="00CC29E7">
        <w:rPr>
          <w:rFonts w:ascii="Trebuchet MS" w:hAnsi="Trebuchet MS"/>
        </w:rPr>
        <w:t xml:space="preserve">Inschrijver gaat volledig en zonder voorbehoud akkoord met de artikelen zoals opgenomen in bovengenoemde conceptovereenkomst </w:t>
      </w:r>
      <w:proofErr w:type="spellStart"/>
      <w:r w:rsidRPr="00CC29E7">
        <w:rPr>
          <w:rFonts w:ascii="Trebuchet MS" w:hAnsi="Trebuchet MS"/>
        </w:rPr>
        <w:t>Social</w:t>
      </w:r>
      <w:proofErr w:type="spellEnd"/>
      <w:r w:rsidRPr="00CC29E7">
        <w:rPr>
          <w:rFonts w:ascii="Trebuchet MS" w:hAnsi="Trebuchet MS"/>
        </w:rPr>
        <w:t xml:space="preserve"> Return.</w:t>
      </w:r>
    </w:p>
    <w:p w14:paraId="42D52F44" w14:textId="77777777" w:rsidR="00657E38" w:rsidRPr="00DE517D" w:rsidRDefault="00657E38" w:rsidP="00657E38">
      <w:pPr>
        <w:spacing w:line="280" w:lineRule="atLeast"/>
        <w:jc w:val="both"/>
        <w:rPr>
          <w:rFonts w:ascii="Trebuchet MS" w:hAnsi="Trebuchet MS"/>
          <w:b/>
          <w:color w:val="00B0F0"/>
        </w:rPr>
      </w:pPr>
    </w:p>
    <w:p w14:paraId="50D4E530" w14:textId="77777777" w:rsidR="00657E38" w:rsidRPr="0098542A" w:rsidRDefault="00657E38" w:rsidP="00657E38">
      <w:pPr>
        <w:jc w:val="both"/>
        <w:rPr>
          <w:rFonts w:ascii="Trebuchet MS" w:hAnsi="Trebuchet MS"/>
        </w:rPr>
      </w:pPr>
      <w:r w:rsidRPr="0098542A">
        <w:rPr>
          <w:rFonts w:ascii="Trebuchet MS" w:hAnsi="Trebuchet MS"/>
          <w:b/>
        </w:rPr>
        <w:t>Verklaring Russische betrokkenheid</w:t>
      </w:r>
    </w:p>
    <w:p w14:paraId="126932C4" w14:textId="77777777" w:rsidR="00657E38" w:rsidRPr="0098542A" w:rsidRDefault="00657E38" w:rsidP="00657E38">
      <w:pPr>
        <w:jc w:val="both"/>
        <w:rPr>
          <w:rFonts w:ascii="Trebuchet MS" w:hAnsi="Trebuchet MS"/>
        </w:rPr>
      </w:pPr>
      <w:r w:rsidRPr="0098542A">
        <w:rPr>
          <w:rFonts w:ascii="Trebuchet MS" w:hAnsi="Trebuchet MS"/>
        </w:rPr>
        <w:t>Hierbij verklaart inschrijver naar eer en geweten dat er geen sprake is van Russische betrokkenheid bij de uitvoering van deze overeenkomst.</w:t>
      </w:r>
    </w:p>
    <w:p w14:paraId="68CD31E3" w14:textId="77777777" w:rsidR="00657E38" w:rsidRPr="0098542A" w:rsidRDefault="00657E38" w:rsidP="00657E38">
      <w:pPr>
        <w:jc w:val="both"/>
        <w:rPr>
          <w:rFonts w:ascii="Trebuchet MS" w:hAnsi="Trebuchet MS"/>
        </w:rPr>
      </w:pPr>
    </w:p>
    <w:p w14:paraId="22FFC382" w14:textId="77777777" w:rsidR="00657E38" w:rsidRPr="0098542A" w:rsidRDefault="00657E38" w:rsidP="00657E38">
      <w:pPr>
        <w:jc w:val="both"/>
        <w:rPr>
          <w:rFonts w:ascii="Trebuchet MS" w:hAnsi="Trebuchet MS"/>
        </w:rPr>
      </w:pPr>
      <w:r w:rsidRPr="0098542A">
        <w:rPr>
          <w:rFonts w:ascii="Trebuchet MS" w:hAnsi="Trebuchet MS"/>
        </w:rPr>
        <w:t>Inschrijver verklaart in het bijzonder dat:</w:t>
      </w:r>
    </w:p>
    <w:p w14:paraId="48FC173C" w14:textId="77777777" w:rsidR="00657E38" w:rsidRPr="0098542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 xml:space="preserve">de opdrachtnemer die ik vertegenwoordig (en de bedrijven die een onderdeel zijn van de combinatie) geen (rechts)personen zijn met een Russische nationaliteit en deze (rechts) </w:t>
      </w:r>
      <w:r w:rsidR="00685109" w:rsidRPr="0098542A">
        <w:rPr>
          <w:rFonts w:ascii="Trebuchet MS" w:hAnsi="Trebuchet MS"/>
        </w:rPr>
        <w:t>personen (</w:t>
      </w:r>
      <w:r w:rsidRPr="0098542A">
        <w:rPr>
          <w:rFonts w:ascii="Trebuchet MS" w:hAnsi="Trebuchet MS"/>
        </w:rPr>
        <w:t>natuurlijke personen, bedrijven, entiteiten of organen) niet gevestigd zijn in Rusland;</w:t>
      </w:r>
    </w:p>
    <w:p w14:paraId="0A143DCE" w14:textId="77777777" w:rsidR="00657E38" w:rsidRPr="005E507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4593B59E" w14:textId="77777777" w:rsidR="00657E38" w:rsidRPr="0098542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noch ik noch de onderneming die ik vertegenwoordig een (rechts)persoon (gevestigd in Rusland of een ander land) is die handelt in belang van of op aanwijzing van een Russische partij, zoals bedoeld onder a) en b);</w:t>
      </w:r>
    </w:p>
    <w:p w14:paraId="4EAB4790" w14:textId="77777777" w:rsidR="00657E38" w:rsidRPr="0098542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BE53F00" w14:textId="77777777" w:rsidR="00657E38" w:rsidRPr="00DE517D" w:rsidRDefault="00657E38" w:rsidP="00657E38">
      <w:pPr>
        <w:spacing w:line="280" w:lineRule="atLeast"/>
        <w:jc w:val="both"/>
        <w:rPr>
          <w:rFonts w:ascii="Trebuchet MS" w:hAnsi="Trebuchet MS"/>
          <w:color w:val="00B0F0"/>
        </w:rPr>
      </w:pPr>
    </w:p>
    <w:p w14:paraId="44AE94C1" w14:textId="77777777" w:rsidR="00657E38" w:rsidRPr="00DE517D" w:rsidRDefault="00657E38" w:rsidP="00657E38">
      <w:pPr>
        <w:spacing w:line="280" w:lineRule="atLeast"/>
        <w:jc w:val="both"/>
        <w:rPr>
          <w:rFonts w:ascii="Trebuchet MS" w:hAnsi="Trebuchet M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657E38" w:rsidRPr="00DE517D" w14:paraId="66B3412D" w14:textId="77777777" w:rsidTr="000871C5">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D7AF7"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Getekend voor akkoord:</w:t>
            </w:r>
          </w:p>
        </w:tc>
      </w:tr>
      <w:tr w:rsidR="00657E38" w:rsidRPr="00DE517D" w14:paraId="45C7ACE2" w14:textId="77777777" w:rsidTr="000871C5">
        <w:tc>
          <w:tcPr>
            <w:tcW w:w="3815" w:type="dxa"/>
            <w:tcBorders>
              <w:top w:val="single" w:sz="4" w:space="0" w:color="auto"/>
              <w:left w:val="single" w:sz="4" w:space="0" w:color="auto"/>
              <w:bottom w:val="single" w:sz="4" w:space="0" w:color="auto"/>
              <w:right w:val="single" w:sz="4" w:space="0" w:color="auto"/>
            </w:tcBorders>
          </w:tcPr>
          <w:p w14:paraId="05D84779"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Naam inschrijver:</w:t>
            </w:r>
          </w:p>
        </w:tc>
        <w:tc>
          <w:tcPr>
            <w:tcW w:w="5966" w:type="dxa"/>
            <w:tcBorders>
              <w:top w:val="single" w:sz="4" w:space="0" w:color="auto"/>
              <w:left w:val="single" w:sz="4" w:space="0" w:color="auto"/>
              <w:bottom w:val="single" w:sz="4" w:space="0" w:color="auto"/>
              <w:right w:val="single" w:sz="4" w:space="0" w:color="auto"/>
            </w:tcBorders>
          </w:tcPr>
          <w:p w14:paraId="553AA48E" w14:textId="77777777" w:rsidR="00657E38" w:rsidRPr="00DE517D" w:rsidRDefault="00657E38" w:rsidP="000871C5">
            <w:pPr>
              <w:spacing w:line="280" w:lineRule="atLeast"/>
              <w:jc w:val="both"/>
              <w:rPr>
                <w:rFonts w:ascii="Trebuchet MS" w:hAnsi="Trebuchet MS"/>
              </w:rPr>
            </w:pPr>
          </w:p>
        </w:tc>
      </w:tr>
      <w:tr w:rsidR="00657E38" w:rsidRPr="00DE517D" w14:paraId="1ADE5FC6" w14:textId="77777777" w:rsidTr="000871C5">
        <w:tc>
          <w:tcPr>
            <w:tcW w:w="3815" w:type="dxa"/>
            <w:tcBorders>
              <w:top w:val="single" w:sz="4" w:space="0" w:color="auto"/>
              <w:left w:val="single" w:sz="4" w:space="0" w:color="auto"/>
              <w:bottom w:val="single" w:sz="4" w:space="0" w:color="auto"/>
              <w:right w:val="single" w:sz="4" w:space="0" w:color="auto"/>
            </w:tcBorders>
          </w:tcPr>
          <w:p w14:paraId="18403704"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728B50EB" w14:textId="77777777" w:rsidR="00657E38" w:rsidRPr="00DE517D" w:rsidRDefault="00657E38" w:rsidP="000871C5">
            <w:pPr>
              <w:spacing w:line="280" w:lineRule="atLeast"/>
              <w:jc w:val="both"/>
              <w:rPr>
                <w:rFonts w:ascii="Trebuchet MS" w:hAnsi="Trebuchet MS"/>
              </w:rPr>
            </w:pPr>
          </w:p>
          <w:p w14:paraId="65AC379D" w14:textId="77777777" w:rsidR="00657E38" w:rsidRPr="00DE517D" w:rsidRDefault="00657E38" w:rsidP="000871C5">
            <w:pPr>
              <w:spacing w:line="280" w:lineRule="atLeast"/>
              <w:jc w:val="both"/>
              <w:rPr>
                <w:rFonts w:ascii="Trebuchet MS" w:hAnsi="Trebuchet MS"/>
              </w:rPr>
            </w:pPr>
          </w:p>
        </w:tc>
      </w:tr>
      <w:tr w:rsidR="00657E38" w:rsidRPr="00DE517D" w14:paraId="796C5184" w14:textId="77777777" w:rsidTr="000871C5">
        <w:tc>
          <w:tcPr>
            <w:tcW w:w="3815" w:type="dxa"/>
            <w:tcBorders>
              <w:top w:val="single" w:sz="4" w:space="0" w:color="auto"/>
              <w:left w:val="single" w:sz="4" w:space="0" w:color="auto"/>
              <w:bottom w:val="single" w:sz="4" w:space="0" w:color="auto"/>
              <w:right w:val="single" w:sz="4" w:space="0" w:color="auto"/>
            </w:tcBorders>
          </w:tcPr>
          <w:p w14:paraId="600CEB52"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6AAC9210" w14:textId="77777777" w:rsidR="00657E38" w:rsidRPr="00DE517D" w:rsidRDefault="00657E38" w:rsidP="000871C5">
            <w:pPr>
              <w:spacing w:line="280" w:lineRule="atLeast"/>
              <w:jc w:val="both"/>
              <w:rPr>
                <w:rFonts w:ascii="Trebuchet MS" w:hAnsi="Trebuchet MS"/>
              </w:rPr>
            </w:pPr>
          </w:p>
        </w:tc>
      </w:tr>
      <w:tr w:rsidR="00657E38" w:rsidRPr="00DE517D" w14:paraId="31C9E906" w14:textId="77777777" w:rsidTr="000871C5">
        <w:tc>
          <w:tcPr>
            <w:tcW w:w="3815" w:type="dxa"/>
            <w:tcBorders>
              <w:top w:val="single" w:sz="4" w:space="0" w:color="auto"/>
              <w:left w:val="single" w:sz="4" w:space="0" w:color="auto"/>
              <w:bottom w:val="single" w:sz="4" w:space="0" w:color="auto"/>
              <w:right w:val="single" w:sz="4" w:space="0" w:color="auto"/>
            </w:tcBorders>
          </w:tcPr>
          <w:p w14:paraId="4B802FC3"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0FB51A98" w14:textId="77777777" w:rsidR="00657E38" w:rsidRPr="00DE517D" w:rsidRDefault="00657E38" w:rsidP="000871C5">
            <w:pPr>
              <w:spacing w:line="280" w:lineRule="atLeast"/>
              <w:jc w:val="both"/>
              <w:rPr>
                <w:rFonts w:ascii="Trebuchet MS" w:hAnsi="Trebuchet MS"/>
              </w:rPr>
            </w:pPr>
          </w:p>
        </w:tc>
      </w:tr>
      <w:tr w:rsidR="00657E38" w:rsidRPr="00DE517D" w14:paraId="5D249124" w14:textId="77777777" w:rsidTr="000871C5">
        <w:tc>
          <w:tcPr>
            <w:tcW w:w="3815" w:type="dxa"/>
            <w:tcBorders>
              <w:top w:val="single" w:sz="4" w:space="0" w:color="auto"/>
              <w:left w:val="single" w:sz="4" w:space="0" w:color="auto"/>
              <w:bottom w:val="single" w:sz="4" w:space="0" w:color="auto"/>
              <w:right w:val="single" w:sz="4" w:space="0" w:color="auto"/>
            </w:tcBorders>
          </w:tcPr>
          <w:p w14:paraId="29FD60AD"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787289FC" w14:textId="77777777" w:rsidR="00657E38" w:rsidRPr="00DE517D" w:rsidRDefault="00657E38" w:rsidP="000871C5">
            <w:pPr>
              <w:spacing w:line="280" w:lineRule="atLeast"/>
              <w:jc w:val="both"/>
              <w:rPr>
                <w:rFonts w:ascii="Trebuchet MS" w:hAnsi="Trebuchet MS"/>
              </w:rPr>
            </w:pPr>
          </w:p>
        </w:tc>
      </w:tr>
      <w:bookmarkEnd w:id="0"/>
    </w:tbl>
    <w:p w14:paraId="5D58BE15" w14:textId="0D15DDD9" w:rsidR="0054351F" w:rsidRPr="0054351F" w:rsidRDefault="0054351F" w:rsidP="0054351F">
      <w:pPr>
        <w:spacing w:line="280" w:lineRule="atLeast"/>
        <w:rPr>
          <w:rFonts w:ascii="Trebuchet MS" w:hAnsi="Trebuchet MS" w:cs="Arial"/>
          <w:bCs/>
          <w:i/>
          <w:color w:val="00B0F0"/>
          <w:kern w:val="32"/>
          <w:sz w:val="28"/>
          <w:szCs w:val="32"/>
        </w:rPr>
      </w:pPr>
    </w:p>
    <w:sectPr w:rsidR="0054351F" w:rsidRPr="0054351F" w:rsidSect="009A5015">
      <w:headerReference w:type="default" r:id="rId8"/>
      <w:footerReference w:type="default" r:id="rId9"/>
      <w:headerReference w:type="first" r:id="rId10"/>
      <w:footerReference w:type="first" r:id="rId11"/>
      <w:pgSz w:w="11906" w:h="16838"/>
      <w:pgMar w:top="2552" w:right="96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C957" w14:textId="77777777" w:rsidR="00D96290" w:rsidRDefault="00D96290">
      <w:pPr>
        <w:spacing w:line="240" w:lineRule="auto"/>
      </w:pPr>
      <w:r>
        <w:separator/>
      </w:r>
    </w:p>
  </w:endnote>
  <w:endnote w:type="continuationSeparator" w:id="0">
    <w:p w14:paraId="5408706F" w14:textId="77777777" w:rsidR="00D96290" w:rsidRDefault="00D962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bel">
    <w:altName w:val="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331BCF5F" w14:textId="531A4971" w:rsidR="00326260" w:rsidRDefault="00326260" w:rsidP="00326260">
            <w:pPr>
              <w:tabs>
                <w:tab w:val="center" w:pos="4536"/>
                <w:tab w:val="right" w:pos="9072"/>
              </w:tabs>
              <w:spacing w:line="0" w:lineRule="atLeast"/>
              <w:rPr>
                <w:rFonts w:ascii="Trebuchet MS" w:hAnsi="Trebuchet MS"/>
                <w:b/>
                <w:color w:val="00B0F0"/>
                <w:sz w:val="18"/>
                <w:szCs w:val="18"/>
              </w:rPr>
            </w:pPr>
          </w:p>
          <w:p w14:paraId="4CEF3FFC" w14:textId="715BCDE9" w:rsidR="00D96290" w:rsidRPr="0054351F" w:rsidRDefault="00D96290" w:rsidP="00BC2E43">
            <w:pPr>
              <w:tabs>
                <w:tab w:val="left" w:pos="4536"/>
              </w:tabs>
              <w:spacing w:line="0" w:lineRule="atLeast"/>
              <w:rPr>
                <w:rFonts w:ascii="Trebuchet MS" w:hAnsi="Trebuchet MS"/>
                <w:b/>
                <w:color w:val="00B0F0"/>
                <w:sz w:val="18"/>
                <w:szCs w:val="18"/>
              </w:rPr>
            </w:pPr>
            <w:r>
              <w:rPr>
                <w:rFonts w:ascii="Trebuchet MS" w:hAnsi="Trebuchet MS"/>
                <w:b/>
                <w:color w:val="00B0F0"/>
                <w:sz w:val="18"/>
                <w:szCs w:val="18"/>
              </w:rPr>
              <w:tab/>
            </w:r>
          </w:p>
          <w:p w14:paraId="11768389" w14:textId="616B9B6F" w:rsidR="00D96290" w:rsidRDefault="00D96290" w:rsidP="006E4784">
            <w:pPr>
              <w:pStyle w:val="Voettekst"/>
              <w:jc w:val="right"/>
            </w:pPr>
            <w:r>
              <w:rPr>
                <w:noProof/>
              </w:rPr>
              <w:drawing>
                <wp:anchor distT="0" distB="0" distL="114300" distR="114300" simplePos="0" relativeHeight="251659264" behindDoc="1" locked="1" layoutInCell="1" allowOverlap="1" wp14:anchorId="4B6D9C9B" wp14:editId="471DB582">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731AE5">
              <w:rPr>
                <w:bCs/>
                <w:noProof/>
                <w:sz w:val="16"/>
                <w:szCs w:val="16"/>
              </w:rPr>
              <w:t>38</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731AE5">
              <w:rPr>
                <w:bCs/>
                <w:noProof/>
                <w:sz w:val="16"/>
                <w:szCs w:val="16"/>
              </w:rPr>
              <w:t>38</w:t>
            </w:r>
            <w:r>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048DBE59" w14:textId="4C6665F0" w:rsidR="00D96290" w:rsidRDefault="00D96290" w:rsidP="006E4784">
            <w:pPr>
              <w:pStyle w:val="Voettekst"/>
              <w:jc w:val="right"/>
            </w:pPr>
            <w:r>
              <w:rPr>
                <w:noProof/>
              </w:rPr>
              <w:drawing>
                <wp:anchor distT="0" distB="0" distL="114300" distR="114300" simplePos="0" relativeHeight="251661312" behindDoc="1" locked="1" layoutInCell="1" allowOverlap="1" wp14:anchorId="59C915D7" wp14:editId="1257BC3D">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652033">
              <w:rPr>
                <w:bCs/>
                <w:noProof/>
                <w:sz w:val="16"/>
                <w:szCs w:val="16"/>
              </w:rPr>
              <w:t>1</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652033">
              <w:rPr>
                <w:bCs/>
                <w:noProof/>
                <w:sz w:val="16"/>
                <w:szCs w:val="16"/>
              </w:rPr>
              <w:t>38</w:t>
            </w:r>
            <w:r>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285F" w14:textId="77777777" w:rsidR="00D96290" w:rsidRDefault="00D96290">
      <w:pPr>
        <w:spacing w:line="240" w:lineRule="auto"/>
      </w:pPr>
      <w:r>
        <w:separator/>
      </w:r>
    </w:p>
  </w:footnote>
  <w:footnote w:type="continuationSeparator" w:id="0">
    <w:p w14:paraId="4A41E54B" w14:textId="77777777" w:rsidR="00D96290" w:rsidRDefault="00D962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15E3" w14:textId="77777777" w:rsidR="00D96290" w:rsidRPr="006E4784" w:rsidRDefault="00D96290" w:rsidP="006E4784">
    <w:pPr>
      <w:jc w:val="right"/>
    </w:pPr>
    <w:r>
      <w:rPr>
        <w:noProof/>
      </w:rPr>
      <w:drawing>
        <wp:anchor distT="0" distB="0" distL="114300" distR="114300" simplePos="0" relativeHeight="251658240" behindDoc="1" locked="1" layoutInCell="1" allowOverlap="1" wp14:anchorId="62E50263" wp14:editId="06998AC7">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2D103" w14:textId="77777777" w:rsidR="00D96290" w:rsidRPr="006E4784" w:rsidRDefault="00D96290" w:rsidP="00ED1725">
    <w:pPr>
      <w:jc w:val="right"/>
    </w:pPr>
  </w:p>
  <w:p w14:paraId="41E93E0D" w14:textId="77777777" w:rsidR="00D96290" w:rsidRPr="006E4784" w:rsidRDefault="00D96290" w:rsidP="00ED1725">
    <w:pPr>
      <w:pStyle w:val="Koptekst"/>
      <w:spacing w:line="240" w:lineRule="exact"/>
      <w:rPr>
        <w:sz w:val="24"/>
        <w:szCs w:val="24"/>
      </w:rPr>
    </w:pPr>
  </w:p>
  <w:p w14:paraId="2BFE4A05" w14:textId="77777777" w:rsidR="00D96290" w:rsidRPr="006E4784" w:rsidRDefault="00D96290" w:rsidP="00ED1725">
    <w:pPr>
      <w:pStyle w:val="Koptekst"/>
      <w:spacing w:line="240" w:lineRule="exact"/>
      <w:rPr>
        <w:sz w:val="24"/>
        <w:szCs w:val="24"/>
      </w:rPr>
    </w:pPr>
  </w:p>
  <w:p w14:paraId="556A7EBA" w14:textId="77777777" w:rsidR="00D96290" w:rsidRPr="006E4784" w:rsidRDefault="00D96290" w:rsidP="008A2638">
    <w:pPr>
      <w:pStyle w:val="Koptekst"/>
      <w:spacing w:line="240" w:lineRule="exact"/>
      <w:rPr>
        <w:sz w:val="24"/>
        <w:szCs w:val="24"/>
      </w:rPr>
    </w:pPr>
  </w:p>
  <w:p w14:paraId="718C8866" w14:textId="77777777" w:rsidR="00D96290" w:rsidRPr="006E4784" w:rsidRDefault="00D96290"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42D2E34E"/>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1"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0CD43B3"/>
    <w:multiLevelType w:val="hybridMultilevel"/>
    <w:tmpl w:val="612EC068"/>
    <w:lvl w:ilvl="0" w:tplc="04130019">
      <w:start w:val="1"/>
      <w:numFmt w:val="lowerLetter"/>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13"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4"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5"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8"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1"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5"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DDC6521"/>
    <w:multiLevelType w:val="hybridMultilevel"/>
    <w:tmpl w:val="D8720ADC"/>
    <w:lvl w:ilvl="0" w:tplc="E132D166">
      <w:start w:val="1"/>
      <w:numFmt w:val="bullet"/>
      <w:lvlText w:val="-"/>
      <w:lvlJc w:val="left"/>
      <w:pPr>
        <w:ind w:left="1931" w:hanging="360"/>
      </w:pPr>
      <w:rPr>
        <w:rFonts w:ascii="Arial" w:eastAsiaTheme="minorHAnsi" w:hAnsi="Arial" w:cs="Arial"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37"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16cid:durableId="1096705099">
    <w:abstractNumId w:val="33"/>
  </w:num>
  <w:num w:numId="2" w16cid:durableId="114251425">
    <w:abstractNumId w:val="21"/>
  </w:num>
  <w:num w:numId="3" w16cid:durableId="931354053">
    <w:abstractNumId w:val="35"/>
  </w:num>
  <w:num w:numId="4" w16cid:durableId="762918327">
    <w:abstractNumId w:val="8"/>
  </w:num>
  <w:num w:numId="5" w16cid:durableId="1217354237">
    <w:abstractNumId w:val="30"/>
  </w:num>
  <w:num w:numId="6" w16cid:durableId="266621229">
    <w:abstractNumId w:val="40"/>
  </w:num>
  <w:num w:numId="7" w16cid:durableId="1248079685">
    <w:abstractNumId w:val="10"/>
  </w:num>
  <w:num w:numId="8" w16cid:durableId="1165246515">
    <w:abstractNumId w:val="30"/>
  </w:num>
  <w:num w:numId="9" w16cid:durableId="511072197">
    <w:abstractNumId w:val="40"/>
  </w:num>
  <w:num w:numId="10" w16cid:durableId="1000426676">
    <w:abstractNumId w:val="10"/>
  </w:num>
  <w:num w:numId="11" w16cid:durableId="305353543">
    <w:abstractNumId w:val="13"/>
  </w:num>
  <w:num w:numId="12" w16cid:durableId="85881231">
    <w:abstractNumId w:val="38"/>
  </w:num>
  <w:num w:numId="13" w16cid:durableId="1294367778">
    <w:abstractNumId w:val="7"/>
  </w:num>
  <w:num w:numId="14" w16cid:durableId="652218456">
    <w:abstractNumId w:val="5"/>
  </w:num>
  <w:num w:numId="15" w16cid:durableId="1527597870">
    <w:abstractNumId w:val="4"/>
  </w:num>
  <w:num w:numId="16" w16cid:durableId="675379389">
    <w:abstractNumId w:val="3"/>
  </w:num>
  <w:num w:numId="17" w16cid:durableId="428084208">
    <w:abstractNumId w:val="6"/>
  </w:num>
  <w:num w:numId="18" w16cid:durableId="2107966802">
    <w:abstractNumId w:val="2"/>
  </w:num>
  <w:num w:numId="19" w16cid:durableId="892623302">
    <w:abstractNumId w:val="1"/>
  </w:num>
  <w:num w:numId="20" w16cid:durableId="1260941686">
    <w:abstractNumId w:val="0"/>
  </w:num>
  <w:num w:numId="21" w16cid:durableId="214854310">
    <w:abstractNumId w:val="17"/>
  </w:num>
  <w:num w:numId="22" w16cid:durableId="736517031">
    <w:abstractNumId w:val="16"/>
  </w:num>
  <w:num w:numId="23" w16cid:durableId="1547326748">
    <w:abstractNumId w:val="31"/>
  </w:num>
  <w:num w:numId="24" w16cid:durableId="726337290">
    <w:abstractNumId w:val="20"/>
  </w:num>
  <w:num w:numId="25" w16cid:durableId="1372192780">
    <w:abstractNumId w:val="27"/>
  </w:num>
  <w:num w:numId="26" w16cid:durableId="762189300">
    <w:abstractNumId w:val="34"/>
  </w:num>
  <w:num w:numId="27" w16cid:durableId="1001272245">
    <w:abstractNumId w:val="32"/>
  </w:num>
  <w:num w:numId="28" w16cid:durableId="1084839530">
    <w:abstractNumId w:val="26"/>
  </w:num>
  <w:num w:numId="29" w16cid:durableId="348069601">
    <w:abstractNumId w:val="11"/>
  </w:num>
  <w:num w:numId="30" w16cid:durableId="493376744">
    <w:abstractNumId w:val="14"/>
  </w:num>
  <w:num w:numId="31" w16cid:durableId="864098121">
    <w:abstractNumId w:val="25"/>
  </w:num>
  <w:num w:numId="32" w16cid:durableId="1044208585">
    <w:abstractNumId w:val="39"/>
  </w:num>
  <w:num w:numId="33" w16cid:durableId="874736827">
    <w:abstractNumId w:val="15"/>
  </w:num>
  <w:num w:numId="34" w16cid:durableId="1741560807">
    <w:abstractNumId w:val="9"/>
  </w:num>
  <w:num w:numId="35" w16cid:durableId="1570654525">
    <w:abstractNumId w:val="37"/>
  </w:num>
  <w:num w:numId="36" w16cid:durableId="508251105">
    <w:abstractNumId w:val="19"/>
  </w:num>
  <w:num w:numId="37" w16cid:durableId="1366826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47106">
    <w:abstractNumId w:val="23"/>
  </w:num>
  <w:num w:numId="39" w16cid:durableId="64644891">
    <w:abstractNumId w:val="24"/>
  </w:num>
  <w:num w:numId="40" w16cid:durableId="554463273">
    <w:abstractNumId w:val="22"/>
  </w:num>
  <w:num w:numId="41" w16cid:durableId="496577256">
    <w:abstractNumId w:val="28"/>
  </w:num>
  <w:num w:numId="42" w16cid:durableId="18552181">
    <w:abstractNumId w:val="32"/>
  </w:num>
  <w:num w:numId="43" w16cid:durableId="161287619">
    <w:abstractNumId w:val="32"/>
  </w:num>
  <w:num w:numId="44" w16cid:durableId="10311053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0892990">
    <w:abstractNumId w:val="32"/>
  </w:num>
  <w:num w:numId="46" w16cid:durableId="271479464">
    <w:abstractNumId w:val="12"/>
  </w:num>
  <w:num w:numId="47" w16cid:durableId="97218109">
    <w:abstractNumId w:val="36"/>
  </w:num>
  <w:num w:numId="48" w16cid:durableId="1927496970">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73"/>
    <w:rsid w:val="00004932"/>
    <w:rsid w:val="0001140E"/>
    <w:rsid w:val="00016948"/>
    <w:rsid w:val="000212EC"/>
    <w:rsid w:val="00025A83"/>
    <w:rsid w:val="00031077"/>
    <w:rsid w:val="00064016"/>
    <w:rsid w:val="00072EDC"/>
    <w:rsid w:val="000735BD"/>
    <w:rsid w:val="00075BD1"/>
    <w:rsid w:val="00081E19"/>
    <w:rsid w:val="000871C5"/>
    <w:rsid w:val="00087986"/>
    <w:rsid w:val="00090096"/>
    <w:rsid w:val="000971CF"/>
    <w:rsid w:val="000A1186"/>
    <w:rsid w:val="000A1EC5"/>
    <w:rsid w:val="000A20B4"/>
    <w:rsid w:val="000A7B30"/>
    <w:rsid w:val="000B2E23"/>
    <w:rsid w:val="000B42C0"/>
    <w:rsid w:val="000C2C58"/>
    <w:rsid w:val="000D0AE8"/>
    <w:rsid w:val="000D0CB8"/>
    <w:rsid w:val="000D3D97"/>
    <w:rsid w:val="000D54D4"/>
    <w:rsid w:val="000F0E5F"/>
    <w:rsid w:val="000F22A5"/>
    <w:rsid w:val="000F685F"/>
    <w:rsid w:val="00101421"/>
    <w:rsid w:val="00105F5C"/>
    <w:rsid w:val="00113D60"/>
    <w:rsid w:val="00114CAB"/>
    <w:rsid w:val="00120F95"/>
    <w:rsid w:val="001227A8"/>
    <w:rsid w:val="00132C7D"/>
    <w:rsid w:val="00133608"/>
    <w:rsid w:val="001377FD"/>
    <w:rsid w:val="00145B5D"/>
    <w:rsid w:val="0015791F"/>
    <w:rsid w:val="00163FEC"/>
    <w:rsid w:val="0018035A"/>
    <w:rsid w:val="001831C5"/>
    <w:rsid w:val="00186756"/>
    <w:rsid w:val="001B53B6"/>
    <w:rsid w:val="001B5CDE"/>
    <w:rsid w:val="001B68C0"/>
    <w:rsid w:val="001C354E"/>
    <w:rsid w:val="001E58E9"/>
    <w:rsid w:val="001F2C30"/>
    <w:rsid w:val="001F4879"/>
    <w:rsid w:val="001F4E14"/>
    <w:rsid w:val="001F707D"/>
    <w:rsid w:val="00210A82"/>
    <w:rsid w:val="002137AA"/>
    <w:rsid w:val="002207D2"/>
    <w:rsid w:val="0022099A"/>
    <w:rsid w:val="00223B0F"/>
    <w:rsid w:val="00225F08"/>
    <w:rsid w:val="0022692B"/>
    <w:rsid w:val="00227047"/>
    <w:rsid w:val="00237313"/>
    <w:rsid w:val="0024796A"/>
    <w:rsid w:val="002479DF"/>
    <w:rsid w:val="002522EE"/>
    <w:rsid w:val="00254AFB"/>
    <w:rsid w:val="00254EE8"/>
    <w:rsid w:val="00255611"/>
    <w:rsid w:val="00264026"/>
    <w:rsid w:val="002677C5"/>
    <w:rsid w:val="00275B39"/>
    <w:rsid w:val="00286BEA"/>
    <w:rsid w:val="00296324"/>
    <w:rsid w:val="002A345D"/>
    <w:rsid w:val="002C17E4"/>
    <w:rsid w:val="002F1732"/>
    <w:rsid w:val="002F33E1"/>
    <w:rsid w:val="002F4BDC"/>
    <w:rsid w:val="0030017A"/>
    <w:rsid w:val="00302E75"/>
    <w:rsid w:val="00304D71"/>
    <w:rsid w:val="003050CB"/>
    <w:rsid w:val="0031056C"/>
    <w:rsid w:val="00310ED4"/>
    <w:rsid w:val="003164D3"/>
    <w:rsid w:val="00326260"/>
    <w:rsid w:val="00345CB8"/>
    <w:rsid w:val="00351EAC"/>
    <w:rsid w:val="00356AB7"/>
    <w:rsid w:val="00367E9F"/>
    <w:rsid w:val="0037491E"/>
    <w:rsid w:val="00385B97"/>
    <w:rsid w:val="003965C6"/>
    <w:rsid w:val="00397245"/>
    <w:rsid w:val="003A1D5F"/>
    <w:rsid w:val="003B0C98"/>
    <w:rsid w:val="003B4B3B"/>
    <w:rsid w:val="003C47FB"/>
    <w:rsid w:val="003D0998"/>
    <w:rsid w:val="003E3095"/>
    <w:rsid w:val="003F1808"/>
    <w:rsid w:val="004004DA"/>
    <w:rsid w:val="004123EE"/>
    <w:rsid w:val="00422330"/>
    <w:rsid w:val="0042251A"/>
    <w:rsid w:val="004240A9"/>
    <w:rsid w:val="00427F4E"/>
    <w:rsid w:val="00435CE5"/>
    <w:rsid w:val="00442828"/>
    <w:rsid w:val="00467867"/>
    <w:rsid w:val="004710EC"/>
    <w:rsid w:val="00481C69"/>
    <w:rsid w:val="00493B52"/>
    <w:rsid w:val="00496EFA"/>
    <w:rsid w:val="004A2FFA"/>
    <w:rsid w:val="004D1412"/>
    <w:rsid w:val="004E77F6"/>
    <w:rsid w:val="005060F8"/>
    <w:rsid w:val="00517C80"/>
    <w:rsid w:val="00526DFA"/>
    <w:rsid w:val="0053490E"/>
    <w:rsid w:val="0054351F"/>
    <w:rsid w:val="00567D5F"/>
    <w:rsid w:val="00570594"/>
    <w:rsid w:val="005812B6"/>
    <w:rsid w:val="00584104"/>
    <w:rsid w:val="0059247E"/>
    <w:rsid w:val="005A4EA4"/>
    <w:rsid w:val="005B1698"/>
    <w:rsid w:val="005F0221"/>
    <w:rsid w:val="005F405A"/>
    <w:rsid w:val="00605C7D"/>
    <w:rsid w:val="00606A4A"/>
    <w:rsid w:val="00612EC1"/>
    <w:rsid w:val="00616A7D"/>
    <w:rsid w:val="00637030"/>
    <w:rsid w:val="00640350"/>
    <w:rsid w:val="00645505"/>
    <w:rsid w:val="00652033"/>
    <w:rsid w:val="00652B54"/>
    <w:rsid w:val="00657E38"/>
    <w:rsid w:val="00682927"/>
    <w:rsid w:val="00685109"/>
    <w:rsid w:val="00691D15"/>
    <w:rsid w:val="006B36C4"/>
    <w:rsid w:val="006B68FE"/>
    <w:rsid w:val="006E2530"/>
    <w:rsid w:val="006E4784"/>
    <w:rsid w:val="006E5E70"/>
    <w:rsid w:val="006F090E"/>
    <w:rsid w:val="006F526C"/>
    <w:rsid w:val="00702BE3"/>
    <w:rsid w:val="00706B84"/>
    <w:rsid w:val="00731AE5"/>
    <w:rsid w:val="00734552"/>
    <w:rsid w:val="00747ABD"/>
    <w:rsid w:val="00750F8A"/>
    <w:rsid w:val="007576B2"/>
    <w:rsid w:val="00763AFF"/>
    <w:rsid w:val="00772635"/>
    <w:rsid w:val="00794274"/>
    <w:rsid w:val="007A59DC"/>
    <w:rsid w:val="007C3A93"/>
    <w:rsid w:val="007D19D0"/>
    <w:rsid w:val="007D1C5B"/>
    <w:rsid w:val="007E2369"/>
    <w:rsid w:val="007F4502"/>
    <w:rsid w:val="007F5C61"/>
    <w:rsid w:val="00803398"/>
    <w:rsid w:val="00807529"/>
    <w:rsid w:val="008151C9"/>
    <w:rsid w:val="008225CA"/>
    <w:rsid w:val="00826455"/>
    <w:rsid w:val="0083385C"/>
    <w:rsid w:val="00836CF9"/>
    <w:rsid w:val="00842BF6"/>
    <w:rsid w:val="008733E5"/>
    <w:rsid w:val="00886A62"/>
    <w:rsid w:val="00891235"/>
    <w:rsid w:val="008A1AFF"/>
    <w:rsid w:val="008A2638"/>
    <w:rsid w:val="008A56B1"/>
    <w:rsid w:val="008A6A14"/>
    <w:rsid w:val="008B2F5B"/>
    <w:rsid w:val="008B5EDC"/>
    <w:rsid w:val="008B6595"/>
    <w:rsid w:val="008C0524"/>
    <w:rsid w:val="008E40C4"/>
    <w:rsid w:val="008F0AB6"/>
    <w:rsid w:val="008F5FFD"/>
    <w:rsid w:val="009036B0"/>
    <w:rsid w:val="00903A3A"/>
    <w:rsid w:val="00910E2E"/>
    <w:rsid w:val="00915E11"/>
    <w:rsid w:val="00916124"/>
    <w:rsid w:val="00933957"/>
    <w:rsid w:val="00940635"/>
    <w:rsid w:val="00954C60"/>
    <w:rsid w:val="009737F9"/>
    <w:rsid w:val="009810B5"/>
    <w:rsid w:val="0098242C"/>
    <w:rsid w:val="00983B58"/>
    <w:rsid w:val="00984FAF"/>
    <w:rsid w:val="00992859"/>
    <w:rsid w:val="009975FA"/>
    <w:rsid w:val="009A1799"/>
    <w:rsid w:val="009A39A3"/>
    <w:rsid w:val="009A5015"/>
    <w:rsid w:val="009B22C0"/>
    <w:rsid w:val="009C2385"/>
    <w:rsid w:val="009D4ABF"/>
    <w:rsid w:val="009D66C4"/>
    <w:rsid w:val="009E5A1A"/>
    <w:rsid w:val="009F72AE"/>
    <w:rsid w:val="00A0159C"/>
    <w:rsid w:val="00A04FFA"/>
    <w:rsid w:val="00A06C1B"/>
    <w:rsid w:val="00A33D0B"/>
    <w:rsid w:val="00A676D7"/>
    <w:rsid w:val="00A718B9"/>
    <w:rsid w:val="00A753BB"/>
    <w:rsid w:val="00A80EFB"/>
    <w:rsid w:val="00A86C56"/>
    <w:rsid w:val="00A9209F"/>
    <w:rsid w:val="00A93500"/>
    <w:rsid w:val="00A94D6B"/>
    <w:rsid w:val="00AB18B3"/>
    <w:rsid w:val="00AB19DB"/>
    <w:rsid w:val="00AD2E32"/>
    <w:rsid w:val="00AE0C0A"/>
    <w:rsid w:val="00AE56CD"/>
    <w:rsid w:val="00AF5DA5"/>
    <w:rsid w:val="00B10DDB"/>
    <w:rsid w:val="00B371AF"/>
    <w:rsid w:val="00B43C89"/>
    <w:rsid w:val="00B510E9"/>
    <w:rsid w:val="00B53AF1"/>
    <w:rsid w:val="00B54BE1"/>
    <w:rsid w:val="00B574D1"/>
    <w:rsid w:val="00B63BA2"/>
    <w:rsid w:val="00B82970"/>
    <w:rsid w:val="00B853A7"/>
    <w:rsid w:val="00B91DBC"/>
    <w:rsid w:val="00B942CF"/>
    <w:rsid w:val="00B94EDE"/>
    <w:rsid w:val="00B96413"/>
    <w:rsid w:val="00B97C17"/>
    <w:rsid w:val="00BC2E43"/>
    <w:rsid w:val="00BC4146"/>
    <w:rsid w:val="00BD748D"/>
    <w:rsid w:val="00BE42DD"/>
    <w:rsid w:val="00BF0620"/>
    <w:rsid w:val="00C070AD"/>
    <w:rsid w:val="00C07A63"/>
    <w:rsid w:val="00C07B5D"/>
    <w:rsid w:val="00C20D6C"/>
    <w:rsid w:val="00C44A31"/>
    <w:rsid w:val="00C65A88"/>
    <w:rsid w:val="00C6744D"/>
    <w:rsid w:val="00C67A3E"/>
    <w:rsid w:val="00C73C6D"/>
    <w:rsid w:val="00C742D1"/>
    <w:rsid w:val="00C82CEE"/>
    <w:rsid w:val="00C86153"/>
    <w:rsid w:val="00C962C6"/>
    <w:rsid w:val="00CA3890"/>
    <w:rsid w:val="00CA57A9"/>
    <w:rsid w:val="00CB46C5"/>
    <w:rsid w:val="00CC29E7"/>
    <w:rsid w:val="00CE64CF"/>
    <w:rsid w:val="00CE6AC2"/>
    <w:rsid w:val="00D04173"/>
    <w:rsid w:val="00D6001C"/>
    <w:rsid w:val="00D62737"/>
    <w:rsid w:val="00D76014"/>
    <w:rsid w:val="00D95167"/>
    <w:rsid w:val="00D96290"/>
    <w:rsid w:val="00D96C6D"/>
    <w:rsid w:val="00DA4DBE"/>
    <w:rsid w:val="00DB4944"/>
    <w:rsid w:val="00DB67AD"/>
    <w:rsid w:val="00DC08D9"/>
    <w:rsid w:val="00DD112E"/>
    <w:rsid w:val="00DD5C11"/>
    <w:rsid w:val="00DE1BE0"/>
    <w:rsid w:val="00DE29AC"/>
    <w:rsid w:val="00DF7956"/>
    <w:rsid w:val="00E02641"/>
    <w:rsid w:val="00E11F4B"/>
    <w:rsid w:val="00E14F09"/>
    <w:rsid w:val="00E24B52"/>
    <w:rsid w:val="00E34C78"/>
    <w:rsid w:val="00E41411"/>
    <w:rsid w:val="00E4783F"/>
    <w:rsid w:val="00E56E2E"/>
    <w:rsid w:val="00E62EED"/>
    <w:rsid w:val="00E711DC"/>
    <w:rsid w:val="00E7777C"/>
    <w:rsid w:val="00E77C8C"/>
    <w:rsid w:val="00E90228"/>
    <w:rsid w:val="00EB05A1"/>
    <w:rsid w:val="00EC2A61"/>
    <w:rsid w:val="00ED1725"/>
    <w:rsid w:val="00ED5497"/>
    <w:rsid w:val="00ED58A2"/>
    <w:rsid w:val="00EE0320"/>
    <w:rsid w:val="00EF5366"/>
    <w:rsid w:val="00F03D19"/>
    <w:rsid w:val="00F13CB5"/>
    <w:rsid w:val="00F16152"/>
    <w:rsid w:val="00F31962"/>
    <w:rsid w:val="00F50234"/>
    <w:rsid w:val="00F50FB2"/>
    <w:rsid w:val="00F76331"/>
    <w:rsid w:val="00F84408"/>
    <w:rsid w:val="00FA3A5E"/>
    <w:rsid w:val="00FA574B"/>
    <w:rsid w:val="00FA6CF0"/>
    <w:rsid w:val="00FB01A4"/>
    <w:rsid w:val="00FB123C"/>
    <w:rsid w:val="00FB2F35"/>
    <w:rsid w:val="00FB5888"/>
    <w:rsid w:val="00FB596F"/>
    <w:rsid w:val="00FC6EE4"/>
    <w:rsid w:val="00FD63BC"/>
    <w:rsid w:val="00FF1DC9"/>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44961F8"/>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99"/>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 w:type="paragraph" w:customStyle="1" w:styleId="StandaardAlinea">
    <w:name w:val="Standaard Alinea"/>
    <w:basedOn w:val="Standaard"/>
    <w:qFormat/>
    <w:rsid w:val="001B53B6"/>
    <w:pPr>
      <w:spacing w:line="240" w:lineRule="auto"/>
      <w:ind w:left="851"/>
      <w:jc w:val="both"/>
    </w:pPr>
    <w:rPr>
      <w:rFonts w:eastAsiaTheme="minorHAnsi" w:cstheme="minorBidi"/>
      <w:lang w:eastAsia="en-US"/>
    </w:rPr>
  </w:style>
  <w:style w:type="paragraph" w:customStyle="1" w:styleId="Default">
    <w:name w:val="Default"/>
    <w:rsid w:val="00CA57A9"/>
    <w:pPr>
      <w:autoSpaceDE w:val="0"/>
      <w:autoSpaceDN w:val="0"/>
      <w:adjustRightInd w:val="0"/>
    </w:pPr>
    <w:rPr>
      <w:rFonts w:ascii="Corbel" w:hAnsi="Corbel" w:cs="Corbel"/>
      <w:color w:val="000000"/>
      <w:sz w:val="24"/>
      <w:szCs w:val="24"/>
    </w:rPr>
  </w:style>
  <w:style w:type="table" w:customStyle="1" w:styleId="TabelLansingerlandstandaard2">
    <w:name w:val="Tabel Lansingerland standaard2"/>
    <w:basedOn w:val="Standaardtabel"/>
    <w:rsid w:val="00025A83"/>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111">
    <w:name w:val="Tabel Lansingerland standaard111"/>
    <w:basedOn w:val="Standaardtabel"/>
    <w:rsid w:val="00D96290"/>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3">
    <w:name w:val="Tabel Lansingerland standaard3"/>
    <w:basedOn w:val="Standaardtabel"/>
    <w:rsid w:val="00D96290"/>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58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DA7DAA62-5819-4CDD-9C43-3A759579DCAD}">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Pages>
  <Words>386</Words>
  <Characters>2533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Bart van Koppen</cp:lastModifiedBy>
  <cp:revision>38</cp:revision>
  <dcterms:created xsi:type="dcterms:W3CDTF">2023-05-16T10:28:00Z</dcterms:created>
  <dcterms:modified xsi:type="dcterms:W3CDTF">2023-08-16T11:18:00Z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b4365627-7267-8da5-8214-e159c80117ad</vt:lpwstr>
  </property>
  <property fmtid="{D5CDD505-2E9C-101B-9397-08002B2CF9AE}" pid="3" name="CORSA_OBJECTTYPE">
    <vt:lpwstr>S</vt:lpwstr>
  </property>
  <property fmtid="{D5CDD505-2E9C-101B-9397-08002B2CF9AE}" pid="4" name="CORSA_OBJECTID">
    <vt:lpwstr>T21.05591</vt:lpwstr>
  </property>
  <property fmtid="{D5CDD505-2E9C-101B-9397-08002B2CF9AE}" pid="5" name="CORSA_VERSION">
    <vt:lpwstr>18</vt:lpwstr>
  </property>
</Properties>
</file>